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夏元庆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三45乒乓球班：食品222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三67太极拳1班：全科231;全科232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三89乒乓球班：中医（定向）222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